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2A3C9DDF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AF3FBE">
        <w:rPr>
          <w:rFonts w:ascii="宋体" w:hAnsi="宋体" w:cs="宋体" w:hint="eastAsia"/>
          <w:bCs/>
          <w:sz w:val="44"/>
          <w:szCs w:val="44"/>
        </w:rPr>
        <w:t>G00101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656957CE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AF3FBE">
        <w:rPr>
          <w:rFonts w:ascii="楷体_GB2312" w:eastAsia="楷体_GB2312" w:hAnsi="楷体_GB2312" w:cs="楷体_GB2312" w:hint="eastAsia"/>
          <w:bCs/>
          <w:sz w:val="32"/>
          <w:szCs w:val="32"/>
        </w:rPr>
        <w:t>G00101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45515F08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AF3FBE">
        <w:rPr>
          <w:rFonts w:ascii="宋体" w:hAnsi="宋体" w:cs="宋体" w:hint="eastAsia"/>
          <w:bCs/>
          <w:sz w:val="32"/>
          <w:szCs w:val="32"/>
        </w:rPr>
        <w:t>G00101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4088EA93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AF3F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G00101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27BE0C9F" w:rsidR="006A10A1" w:rsidRPr="00B96C58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地位于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BE621A" w:rsidRPr="00B96C58">
        <w:rPr>
          <w:rFonts w:ascii="仿宋_GB2312" w:eastAsia="仿宋_GB2312" w:hAnsi="仿宋_GB2312" w:cs="仿宋_GB2312" w:hint="eastAsia"/>
          <w:sz w:val="28"/>
          <w:szCs w:val="28"/>
        </w:rPr>
        <w:t>海淀</w:t>
      </w:r>
      <w:r w:rsidR="00B96C58" w:rsidRPr="00B96C58">
        <w:rPr>
          <w:rFonts w:ascii="仿宋_GB2312" w:eastAsia="仿宋_GB2312" w:hAnsi="仿宋_GB2312" w:cs="仿宋_GB2312" w:hint="eastAsia"/>
          <w:sz w:val="28"/>
          <w:szCs w:val="28"/>
        </w:rPr>
        <w:t>区中关村环保科技示范园</w:t>
      </w:r>
      <w:r w:rsidR="00B4248A">
        <w:rPr>
          <w:rFonts w:ascii="仿宋_GB2312" w:eastAsia="仿宋_GB2312" w:hAnsi="仿宋_GB2312" w:cs="仿宋_GB2312" w:hint="eastAsia"/>
          <w:sz w:val="28"/>
          <w:szCs w:val="28"/>
        </w:rPr>
        <w:t>文松路与景天路交汇处西南处</w:t>
      </w:r>
      <w:r w:rsidR="00B96C58" w:rsidRPr="00B96C58">
        <w:rPr>
          <w:rFonts w:ascii="仿宋_GB2312" w:eastAsia="仿宋_GB2312" w:hAnsi="仿宋_GB2312" w:cs="仿宋_GB2312" w:hint="eastAsia"/>
          <w:sz w:val="28"/>
          <w:szCs w:val="28"/>
        </w:rPr>
        <w:t>华为研发办公区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AF3FBE" w:rsidRPr="00B96C5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 w:rsidR="00B96C58" w:rsidRPr="00B96C58">
        <w:rPr>
          <w:rFonts w:ascii="仿宋_GB2312" w:eastAsia="仿宋_GB2312" w:hAnsi="仿宋_GB2312" w:cs="仿宋_GB2312" w:hint="eastAsia"/>
          <w:sz w:val="28"/>
          <w:szCs w:val="28"/>
        </w:rPr>
        <w:t>六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AF3FBE" w:rsidRPr="00B96C5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AF3FBE"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G001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Pr="00B96C58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Pr="00B96C58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 w:rsidRPr="00B96C58">
        <w:rPr>
          <w:rFonts w:hAnsi="仿宋_GB2312" w:cs="仿宋_GB2312" w:hint="eastAsia"/>
          <w:szCs w:val="28"/>
        </w:rPr>
        <w:t>三、</w:t>
      </w:r>
      <w:bookmarkEnd w:id="4"/>
      <w:bookmarkEnd w:id="5"/>
      <w:r w:rsidRPr="00B96C58">
        <w:rPr>
          <w:rFonts w:hAnsi="仿宋_GB2312" w:cs="仿宋_GB2312" w:hint="eastAsia"/>
          <w:szCs w:val="28"/>
        </w:rPr>
        <w:t>标准宗地名称</w:t>
      </w:r>
    </w:p>
    <w:p w14:paraId="7A7E98D6" w14:textId="13AC023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B96C58" w:rsidRPr="00B96C58">
        <w:rPr>
          <w:rFonts w:ascii="仿宋_GB2312" w:eastAsia="仿宋_GB2312" w:hAnsi="仿宋_GB2312" w:cs="仿宋_GB2312" w:hint="eastAsia"/>
          <w:sz w:val="28"/>
          <w:szCs w:val="28"/>
        </w:rPr>
        <w:t>海淀区中关村环保科技示范园J01、J05地块(数据通信研发中心)</w:t>
      </w:r>
      <w:r w:rsidR="00B96C58" w:rsidRPr="00B96C58">
        <w:rPr>
          <w:rFonts w:hint="eastAsia"/>
        </w:rPr>
        <w:t xml:space="preserve"> </w:t>
      </w:r>
      <w:r w:rsidR="00B96C58" w:rsidRPr="00B96C58">
        <w:rPr>
          <w:rFonts w:ascii="仿宋_GB2312" w:eastAsia="仿宋_GB2312" w:hAnsi="仿宋_GB2312" w:cs="仿宋_GB2312" w:hint="eastAsia"/>
          <w:sz w:val="28"/>
          <w:szCs w:val="28"/>
        </w:rPr>
        <w:t>深圳市华为投资控股有限公司</w:t>
      </w:r>
      <w:r w:rsidR="00E041D0">
        <w:rPr>
          <w:rFonts w:ascii="仿宋_GB2312" w:eastAsia="仿宋_GB2312" w:hAnsi="仿宋_GB2312" w:cs="仿宋_GB2312" w:hint="eastAsia"/>
          <w:sz w:val="28"/>
          <w:szCs w:val="28"/>
        </w:rPr>
        <w:t>工业（研发）</w:t>
      </w:r>
      <w:r w:rsidRPr="00B96C58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 w:rsidRPr="00B96C5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0C623E3E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AF3FBE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96317.90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2FFA8BDE" w14:textId="77777777" w:rsidR="00305184" w:rsidRDefault="00305184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1B832C98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AF3F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工业（研发）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工业（研发）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2783D99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研发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AF3FBE">
        <w:rPr>
          <w:rFonts w:ascii="仿宋_GB2312" w:eastAsia="仿宋_GB2312" w:hAnsi="仿宋_GB2312" w:cs="仿宋_GB2312"/>
          <w:sz w:val="28"/>
          <w:szCs w:val="28"/>
        </w:rPr>
        <w:t>89824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AF3FBE">
        <w:rPr>
          <w:rFonts w:ascii="仿宋_GB2312" w:eastAsia="仿宋_GB2312" w:hAnsi="仿宋_GB2312" w:cs="仿宋_GB2312"/>
          <w:sz w:val="28"/>
          <w:szCs w:val="28"/>
        </w:rPr>
        <w:t>1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设施设备完备，外墙面为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墙砖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及玻璃幕墙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研发用房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398BBFF2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AF3F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B96C58">
        <w:rPr>
          <w:rFonts w:ascii="仿宋_GB2312" w:eastAsia="仿宋_GB2312" w:hAnsi="仿宋_GB2312" w:cs="仿宋_GB2312"/>
          <w:sz w:val="28"/>
          <w:szCs w:val="28"/>
        </w:rPr>
        <w:t>1.2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AF3FBE">
        <w:rPr>
          <w:rFonts w:ascii="仿宋_GB2312" w:eastAsia="仿宋_GB2312" w:hAnsi="仿宋_GB2312" w:cs="仿宋_GB2312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0E078AF0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7年</w:t>
      </w:r>
      <w:r w:rsidR="00AF3FBE">
        <w:rPr>
          <w:rFonts w:ascii="仿宋_GB2312" w:eastAsia="仿宋_GB2312" w:hAnsi="仿宋_GB2312" w:cs="仿宋_GB2312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月2</w:t>
      </w:r>
      <w:r w:rsidR="00AF3FBE">
        <w:rPr>
          <w:rFonts w:ascii="仿宋_GB2312" w:eastAsia="仿宋_GB2312" w:hAnsi="仿宋_GB2312" w:cs="仿宋_GB2312"/>
          <w:sz w:val="28"/>
          <w:szCs w:val="28"/>
        </w:rPr>
        <w:t>9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AF3FBE">
        <w:rPr>
          <w:rFonts w:ascii="仿宋_GB2312" w:eastAsia="仿宋_GB2312" w:hAnsi="仿宋_GB2312" w:cs="仿宋_GB2312"/>
          <w:sz w:val="28"/>
          <w:szCs w:val="28"/>
        </w:rPr>
        <w:t>36.5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417C7CF8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工业</w:t>
      </w:r>
    </w:p>
    <w:p w14:paraId="2642F76C" w14:textId="1A68940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339CC5CB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BF3373">
        <w:rPr>
          <w:rFonts w:ascii="仿宋_GB2312" w:eastAsia="仿宋_GB2312" w:hAnsi="仿宋_GB2312" w:cs="仿宋_GB2312"/>
          <w:sz w:val="28"/>
          <w:szCs w:val="28"/>
        </w:rPr>
        <w:t>1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6E89553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BF3373">
        <w:rPr>
          <w:rFonts w:ascii="仿宋_GB2312" w:eastAsia="仿宋_GB2312" w:hAnsi="仿宋_GB2312" w:cs="仿宋_GB2312"/>
          <w:sz w:val="28"/>
          <w:szCs w:val="28"/>
        </w:rPr>
        <w:t>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BF3373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00C5EA5A" w:rsidR="006A10A1" w:rsidRDefault="00BF3373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8144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3886AD85" w:rsidR="006A10A1" w:rsidRDefault="00BF3373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8144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0A65B" w14:textId="77777777" w:rsidR="0054299D" w:rsidRDefault="0054299D">
      <w:r>
        <w:separator/>
      </w:r>
    </w:p>
  </w:endnote>
  <w:endnote w:type="continuationSeparator" w:id="0">
    <w:p w14:paraId="2F607983" w14:textId="77777777" w:rsidR="0054299D" w:rsidRDefault="0054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t>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295B7" w14:textId="77777777" w:rsidR="0054299D" w:rsidRDefault="0054299D">
      <w:r>
        <w:separator/>
      </w:r>
    </w:p>
  </w:footnote>
  <w:footnote w:type="continuationSeparator" w:id="0">
    <w:p w14:paraId="31A4DB6A" w14:textId="77777777" w:rsidR="0054299D" w:rsidRDefault="00542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93E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60B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184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477B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299D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686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3FBE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48A"/>
    <w:rsid w:val="00B429B6"/>
    <w:rsid w:val="00B43B77"/>
    <w:rsid w:val="00B440BC"/>
    <w:rsid w:val="00B4422B"/>
    <w:rsid w:val="00B44625"/>
    <w:rsid w:val="00B451AC"/>
    <w:rsid w:val="00B4528F"/>
    <w:rsid w:val="00B45509"/>
    <w:rsid w:val="00B463BD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6C58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373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1D0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1046</Characters>
  <Application>Microsoft Office Word</Application>
  <DocSecurity>0</DocSecurity>
  <Lines>8</Lines>
  <Paragraphs>2</Paragraphs>
  <ScaleCrop>false</ScaleCrop>
  <Company>Microsoft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11</cp:revision>
  <cp:lastPrinted>2010-10-19T18:36:00Z</cp:lastPrinted>
  <dcterms:created xsi:type="dcterms:W3CDTF">2021-05-10T12:03:00Z</dcterms:created>
  <dcterms:modified xsi:type="dcterms:W3CDTF">2021-05-11T08:21:00Z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