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15D8C59B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466C53">
        <w:rPr>
          <w:rFonts w:ascii="宋体" w:hAnsi="宋体" w:cs="宋体" w:hint="eastAsia"/>
          <w:bCs/>
          <w:sz w:val="44"/>
          <w:szCs w:val="44"/>
        </w:rPr>
        <w:t>S</w:t>
      </w:r>
      <w:r w:rsidR="00396D5F">
        <w:rPr>
          <w:rFonts w:ascii="宋体" w:hAnsi="宋体" w:cs="宋体" w:hint="eastAsia"/>
          <w:bCs/>
          <w:sz w:val="44"/>
          <w:szCs w:val="44"/>
        </w:rPr>
        <w:t>00</w:t>
      </w:r>
      <w:r w:rsidR="00466C53">
        <w:rPr>
          <w:rFonts w:ascii="宋体" w:hAnsi="宋体" w:cs="宋体" w:hint="eastAsia"/>
          <w:bCs/>
          <w:sz w:val="44"/>
          <w:szCs w:val="44"/>
        </w:rPr>
        <w:t>101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76DBE444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466C53">
        <w:rPr>
          <w:rFonts w:ascii="楷体_GB2312" w:eastAsia="楷体_GB2312" w:hAnsi="楷体_GB2312" w:cs="楷体_GB2312" w:hint="eastAsia"/>
          <w:bCs/>
          <w:sz w:val="32"/>
          <w:szCs w:val="32"/>
        </w:rPr>
        <w:t>S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00</w:t>
      </w:r>
      <w:r w:rsidR="00466C53">
        <w:rPr>
          <w:rFonts w:ascii="楷体_GB2312" w:eastAsia="楷体_GB2312" w:hAnsi="楷体_GB2312" w:cs="楷体_GB2312" w:hint="eastAsia"/>
          <w:bCs/>
          <w:sz w:val="32"/>
          <w:szCs w:val="32"/>
        </w:rPr>
        <w:t>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proofErr w:type="gramStart"/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  <w:proofErr w:type="gramEnd"/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2B3FD83D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466C53">
        <w:rPr>
          <w:rFonts w:ascii="宋体" w:hAnsi="宋体" w:cs="宋体" w:hint="eastAsia"/>
          <w:bCs/>
          <w:sz w:val="32"/>
          <w:szCs w:val="32"/>
        </w:rPr>
        <w:t>S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00</w:t>
      </w:r>
      <w:r w:rsidR="00466C53">
        <w:rPr>
          <w:rFonts w:ascii="宋体" w:hAnsi="宋体" w:cs="宋体" w:hint="eastAsia"/>
          <w:bCs/>
          <w:sz w:val="32"/>
          <w:szCs w:val="32"/>
        </w:rPr>
        <w:t>101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0E62A51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466C5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</w:t>
      </w:r>
      <w:r w:rsidR="00466C5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011E972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京市</w:t>
      </w:r>
      <w:r w:rsidR="00BE621A" w:rsidRPr="0087707B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87707B" w:rsidRPr="0087707B">
        <w:rPr>
          <w:rFonts w:ascii="仿宋_GB2312" w:eastAsia="仿宋_GB2312" w:hAnsi="仿宋_GB2312" w:cs="仿宋_GB2312" w:hint="eastAsia"/>
          <w:sz w:val="28"/>
          <w:szCs w:val="28"/>
        </w:rPr>
        <w:t>复兴路甲2</w:t>
      </w:r>
      <w:r w:rsidR="0087707B" w:rsidRPr="0087707B">
        <w:rPr>
          <w:rFonts w:ascii="仿宋_GB2312" w:eastAsia="仿宋_GB2312" w:hAnsi="仿宋_GB2312" w:cs="仿宋_GB2312"/>
          <w:sz w:val="28"/>
          <w:szCs w:val="28"/>
        </w:rPr>
        <w:t>3</w:t>
      </w:r>
      <w:r w:rsidR="0087707B" w:rsidRPr="0087707B">
        <w:rPr>
          <w:rFonts w:ascii="仿宋_GB2312" w:eastAsia="仿宋_GB2312" w:hAnsi="仿宋_GB2312" w:cs="仿宋_GB2312" w:hint="eastAsia"/>
          <w:sz w:val="28"/>
          <w:szCs w:val="28"/>
        </w:rPr>
        <w:t>号北京城乡华懋商厦西部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AF23AE" w:rsidRPr="008770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87707B" w:rsidRPr="0087707B">
        <w:rPr>
          <w:rFonts w:ascii="仿宋_GB2312" w:eastAsia="仿宋_GB2312" w:hAnsi="仿宋_GB2312" w:cs="仿宋_GB2312" w:hint="eastAsia"/>
          <w:sz w:val="28"/>
          <w:szCs w:val="28"/>
        </w:rPr>
        <w:t>三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AF23AE" w:rsidRPr="008770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466C53"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9717D4"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</w:t>
      </w:r>
      <w:r w:rsidR="00466C53"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4845E60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北京市</w:t>
      </w:r>
      <w:r w:rsidR="00BE621A" w:rsidRPr="0087707B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87707B" w:rsidRPr="0087707B">
        <w:rPr>
          <w:rFonts w:ascii="仿宋_GB2312" w:eastAsia="仿宋_GB2312" w:hAnsi="仿宋_GB2312" w:cs="仿宋_GB2312" w:hint="eastAsia"/>
          <w:sz w:val="28"/>
          <w:szCs w:val="28"/>
        </w:rPr>
        <w:t>复兴路甲2</w:t>
      </w:r>
      <w:r w:rsidR="0087707B" w:rsidRPr="0087707B">
        <w:rPr>
          <w:rFonts w:ascii="仿宋_GB2312" w:eastAsia="仿宋_GB2312" w:hAnsi="仿宋_GB2312" w:cs="仿宋_GB2312"/>
          <w:sz w:val="28"/>
          <w:szCs w:val="28"/>
        </w:rPr>
        <w:t>3</w:t>
      </w:r>
      <w:r w:rsidR="0087707B" w:rsidRPr="0087707B">
        <w:rPr>
          <w:rFonts w:ascii="仿宋_GB2312" w:eastAsia="仿宋_GB2312" w:hAnsi="仿宋_GB2312" w:cs="仿宋_GB2312" w:hint="eastAsia"/>
          <w:sz w:val="28"/>
          <w:szCs w:val="28"/>
        </w:rPr>
        <w:t>号北京市郊区旅游实业开发有限公司商业</w:t>
      </w:r>
      <w:r w:rsidRPr="0087707B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 w:rsidRPr="0087707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6029BB9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AF23AE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654.9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3C0EFB5B" w14:textId="77777777" w:rsidR="00AF23AE" w:rsidRDefault="00AF23AE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546986D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AF23A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5FF4FAC3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AF23AE">
        <w:rPr>
          <w:rFonts w:ascii="仿宋_GB2312" w:eastAsia="仿宋_GB2312" w:hAnsi="仿宋_GB2312" w:cs="仿宋_GB2312"/>
          <w:sz w:val="28"/>
          <w:szCs w:val="28"/>
        </w:rPr>
        <w:t>420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AF23AE">
        <w:rPr>
          <w:rFonts w:ascii="仿宋_GB2312" w:eastAsia="仿宋_GB2312" w:hAnsi="仿宋_GB2312" w:cs="仿宋_GB2312"/>
          <w:sz w:val="28"/>
          <w:szCs w:val="28"/>
        </w:rPr>
        <w:t>992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.</w:t>
      </w:r>
      <w:r w:rsidR="00AF23AE">
        <w:rPr>
          <w:rFonts w:ascii="仿宋_GB2312" w:eastAsia="仿宋_GB2312" w:hAnsi="仿宋_GB2312" w:cs="仿宋_GB2312"/>
          <w:sz w:val="28"/>
          <w:szCs w:val="28"/>
        </w:rPr>
        <w:t>22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铝扣板及玻璃幕墙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52CC35C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AF23A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87707B" w:rsidRPr="0087707B">
        <w:rPr>
          <w:rFonts w:ascii="仿宋_GB2312" w:eastAsia="仿宋_GB2312" w:hAnsi="仿宋_GB2312" w:cs="仿宋_GB2312"/>
          <w:sz w:val="28"/>
          <w:szCs w:val="28"/>
        </w:rPr>
        <w:t>2</w:t>
      </w:r>
      <w:r w:rsidRPr="0087707B">
        <w:rPr>
          <w:rFonts w:ascii="仿宋_GB2312" w:eastAsia="仿宋_GB2312" w:hAnsi="仿宋_GB2312" w:cs="仿宋_GB2312" w:hint="eastAsia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AF23AE">
        <w:rPr>
          <w:rFonts w:ascii="仿宋_GB2312" w:eastAsia="仿宋_GB2312" w:hAnsi="仿宋_GB2312" w:cs="仿宋_GB2312"/>
          <w:sz w:val="28"/>
          <w:szCs w:val="28"/>
        </w:rPr>
        <w:t>22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0C23AA2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AF23AE">
        <w:rPr>
          <w:rFonts w:ascii="仿宋_GB2312" w:eastAsia="仿宋_GB2312" w:hAnsi="仿宋_GB2312" w:cs="仿宋_GB2312"/>
          <w:sz w:val="28"/>
          <w:szCs w:val="28"/>
        </w:rPr>
        <w:t>42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AF23AE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AF23AE">
        <w:rPr>
          <w:rFonts w:ascii="仿宋_GB2312" w:eastAsia="仿宋_GB2312" w:hAnsi="仿宋_GB2312" w:cs="仿宋_GB2312"/>
          <w:sz w:val="28"/>
          <w:szCs w:val="28"/>
        </w:rPr>
        <w:t>10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250CBE">
        <w:rPr>
          <w:rFonts w:ascii="仿宋_GB2312" w:eastAsia="仿宋_GB2312" w:hAnsi="仿宋_GB2312" w:cs="仿宋_GB2312"/>
          <w:sz w:val="28"/>
          <w:szCs w:val="28"/>
        </w:rPr>
        <w:t>2</w:t>
      </w:r>
      <w:r w:rsidR="00AF23AE">
        <w:rPr>
          <w:rFonts w:ascii="仿宋_GB2312" w:eastAsia="仿宋_GB2312" w:hAnsi="仿宋_GB2312" w:cs="仿宋_GB2312"/>
          <w:sz w:val="28"/>
          <w:szCs w:val="28"/>
        </w:rPr>
        <w:t>1.53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151920C1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14:paraId="2642F76C" w14:textId="74E101D5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D095D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221FF056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CD6140">
        <w:rPr>
          <w:rFonts w:ascii="仿宋_GB2312" w:eastAsia="仿宋_GB2312" w:hAnsi="仿宋_GB2312" w:cs="仿宋_GB2312" w:hint="eastAsia"/>
          <w:sz w:val="28"/>
          <w:szCs w:val="28"/>
        </w:rPr>
        <w:t>5.22</w:t>
      </w:r>
      <w:bookmarkStart w:id="10" w:name="_GoBack"/>
      <w:bookmarkEnd w:id="10"/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</w:t>
      </w:r>
      <w:proofErr w:type="gramStart"/>
      <w:r w:rsidRPr="00250CBE">
        <w:rPr>
          <w:rFonts w:ascii="仿宋_GB2312" w:eastAsia="仿宋_GB2312" w:hAnsi="仿宋_GB2312" w:cs="仿宋_GB2312" w:hint="eastAsia"/>
          <w:sz w:val="28"/>
          <w:szCs w:val="28"/>
        </w:rPr>
        <w:t>通暖及</w:t>
      </w:r>
      <w:proofErr w:type="gramEnd"/>
      <w:r w:rsidRPr="00250CBE">
        <w:rPr>
          <w:rFonts w:ascii="仿宋_GB2312" w:eastAsia="仿宋_GB2312" w:hAnsi="仿宋_GB2312" w:cs="仿宋_GB2312" w:hint="eastAsia"/>
          <w:sz w:val="28"/>
          <w:szCs w:val="28"/>
        </w:rPr>
        <w:t>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0942AC5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AF23AE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AF23AE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2E9BBC32" w:rsidR="006A10A1" w:rsidRDefault="00AF23A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38169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479935F9" w:rsidR="006A10A1" w:rsidRDefault="00250CB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AF23AE">
        <w:rPr>
          <w:rFonts w:ascii="仿宋_GB2312" w:eastAsia="仿宋_GB2312" w:hAnsi="仿宋_GB2312" w:cs="仿宋_GB2312"/>
          <w:sz w:val="28"/>
          <w:szCs w:val="28"/>
        </w:rPr>
        <w:t>8169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proofErr w:type="gramStart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proofErr w:type="gramEnd"/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B937E" w14:textId="77777777" w:rsidR="00FC7089" w:rsidRDefault="00FC7089">
      <w:r>
        <w:separator/>
      </w:r>
    </w:p>
  </w:endnote>
  <w:endnote w:type="continuationSeparator" w:id="0">
    <w:p w14:paraId="03A83443" w14:textId="77777777" w:rsidR="00FC7089" w:rsidRDefault="00FC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68EDD" w14:textId="77777777" w:rsidR="006A10A1" w:rsidRDefault="007E115C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14:paraId="43939385" w14:textId="77777777" w:rsidR="006A10A1" w:rsidRDefault="006A10A1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A8C21" w14:textId="77777777" w:rsidR="006A10A1" w:rsidRDefault="007E115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6140" w:rsidRPr="00CD6140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8A1F4" w14:textId="77777777" w:rsidR="00FC7089" w:rsidRDefault="00FC7089">
      <w:r>
        <w:separator/>
      </w:r>
    </w:p>
  </w:footnote>
  <w:footnote w:type="continuationSeparator" w:id="0">
    <w:p w14:paraId="54EED542" w14:textId="77777777" w:rsidR="00FC7089" w:rsidRDefault="00FC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C53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68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6359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07B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0BC7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1F1F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3AE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154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95D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140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4D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089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1A8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177</Words>
  <Characters>1013</Characters>
  <Application>Microsoft Office Word</Application>
  <DocSecurity>0</DocSecurity>
  <Lines>8</Lines>
  <Paragraphs>2</Paragraphs>
  <ScaleCrop>false</ScaleCrop>
  <Company>Microsoft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9</cp:revision>
  <cp:lastPrinted>2010-10-19T18:36:00Z</cp:lastPrinted>
  <dcterms:created xsi:type="dcterms:W3CDTF">2021-05-10T12:15:00Z</dcterms:created>
  <dcterms:modified xsi:type="dcterms:W3CDTF">2021-05-13T03:03:00Z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