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03D45C16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8C4462">
        <w:rPr>
          <w:rFonts w:ascii="宋体" w:hAnsi="宋体" w:cs="宋体" w:hint="eastAsia"/>
          <w:bCs/>
          <w:sz w:val="44"/>
          <w:szCs w:val="44"/>
        </w:rPr>
        <w:t>Z</w:t>
      </w:r>
      <w:r w:rsidR="00396D5F">
        <w:rPr>
          <w:rFonts w:ascii="宋体" w:hAnsi="宋体" w:cs="宋体" w:hint="eastAsia"/>
          <w:bCs/>
          <w:sz w:val="44"/>
          <w:szCs w:val="44"/>
        </w:rPr>
        <w:t>0</w:t>
      </w:r>
      <w:r w:rsidR="00F806CF">
        <w:rPr>
          <w:rFonts w:ascii="宋体" w:hAnsi="宋体" w:cs="宋体" w:hint="eastAsia"/>
          <w:bCs/>
          <w:sz w:val="44"/>
          <w:szCs w:val="44"/>
        </w:rPr>
        <w:t>1601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3C9BF5D6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8C4462">
        <w:rPr>
          <w:rFonts w:ascii="楷体_GB2312" w:eastAsia="楷体_GB2312" w:hAnsi="楷体_GB2312" w:cs="楷体_GB2312" w:hint="eastAsia"/>
          <w:bCs/>
          <w:sz w:val="32"/>
          <w:szCs w:val="32"/>
        </w:rPr>
        <w:t>Z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</w:t>
      </w:r>
      <w:r w:rsidR="00F806CF">
        <w:rPr>
          <w:rFonts w:ascii="楷体_GB2312" w:eastAsia="楷体_GB2312" w:hAnsi="楷体_GB2312" w:cs="楷体_GB2312" w:hint="eastAsia"/>
          <w:bCs/>
          <w:sz w:val="32"/>
          <w:szCs w:val="32"/>
        </w:rPr>
        <w:t>1601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2A4EE5F1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8C4462">
        <w:rPr>
          <w:rFonts w:ascii="宋体" w:hAnsi="宋体" w:cs="宋体" w:hint="eastAsia"/>
          <w:bCs/>
          <w:sz w:val="32"/>
          <w:szCs w:val="32"/>
        </w:rPr>
        <w:t>Z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</w:t>
      </w:r>
      <w:r w:rsidR="00F806CF">
        <w:rPr>
          <w:rFonts w:ascii="宋体" w:hAnsi="宋体" w:cs="宋体" w:hint="eastAsia"/>
          <w:bCs/>
          <w:sz w:val="32"/>
          <w:szCs w:val="32"/>
        </w:rPr>
        <w:t>1601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276C6062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F806C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1601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38CBEE4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市</w:t>
      </w:r>
      <w:r w:rsidR="00BE621A" w:rsidRPr="003B5B56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3B5B56" w:rsidRPr="003B5B56">
        <w:rPr>
          <w:rFonts w:ascii="仿宋_GB2312" w:eastAsia="仿宋_GB2312" w:hAnsi="仿宋_GB2312" w:cs="仿宋_GB2312" w:hint="eastAsia"/>
          <w:sz w:val="28"/>
          <w:szCs w:val="28"/>
        </w:rPr>
        <w:t>西三旗金隅翡丽项目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8C4462"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3B5B56" w:rsidRPr="003B5B56">
        <w:rPr>
          <w:rFonts w:ascii="仿宋_GB2312" w:eastAsia="仿宋_GB2312" w:hAnsi="仿宋_GB2312" w:cs="仿宋_GB2312" w:hint="eastAsia"/>
          <w:sz w:val="28"/>
          <w:szCs w:val="28"/>
        </w:rPr>
        <w:t>六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8C4462"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8C4462"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9717D4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F806C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0AC3131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3B5B56"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海淀区</w:t>
      </w:r>
      <w:r w:rsidR="003B5B56" w:rsidRPr="003B5B56">
        <w:rPr>
          <w:rFonts w:ascii="仿宋_GB2312" w:eastAsia="仿宋_GB2312" w:hAnsi="仿宋_GB2312" w:cs="仿宋_GB2312" w:hint="eastAsia"/>
          <w:sz w:val="28"/>
          <w:szCs w:val="28"/>
        </w:rPr>
        <w:t>西三旗北京西三旗高新建材城经营开发有限公司</w:t>
      </w:r>
      <w:r w:rsidRPr="003B5B56">
        <w:rPr>
          <w:rFonts w:ascii="仿宋_GB2312" w:eastAsia="仿宋_GB2312" w:hAnsi="仿宋_GB2312" w:cs="仿宋_GB2312" w:hint="eastAsia"/>
          <w:sz w:val="28"/>
          <w:szCs w:val="28"/>
        </w:rPr>
        <w:t>住宅用地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12258081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55089B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25255.62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43BF8AD0" w14:textId="77777777" w:rsidR="003B5B56" w:rsidRDefault="003B5B56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0700ABB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8F7F3D"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2F24716F" w:rsidR="006A10A1" w:rsidRPr="003B5B56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D80F1A">
        <w:rPr>
          <w:rFonts w:ascii="仿宋_GB2312" w:eastAsia="仿宋_GB2312" w:hAnsi="仿宋_GB2312" w:cs="仿宋_GB2312" w:hint="eastAsia"/>
          <w:sz w:val="28"/>
          <w:szCs w:val="28"/>
        </w:rPr>
        <w:t>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55089B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="0055089B">
        <w:rPr>
          <w:rFonts w:ascii="仿宋_GB2312" w:eastAsia="仿宋_GB2312" w:hAnsi="仿宋_GB2312" w:cs="仿宋_GB2312"/>
          <w:sz w:val="28"/>
          <w:szCs w:val="28"/>
        </w:rPr>
        <w:t>7299.78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F806CF">
        <w:rPr>
          <w:rFonts w:ascii="仿宋_GB2312" w:eastAsia="仿宋_GB2312" w:hAnsi="仿宋_GB2312" w:cs="仿宋_GB2312"/>
          <w:sz w:val="28"/>
          <w:szCs w:val="28"/>
        </w:rPr>
        <w:t>12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55089B">
        <w:rPr>
          <w:rFonts w:ascii="仿宋_GB2312" w:eastAsia="仿宋_GB2312" w:hAnsi="仿宋_GB2312" w:cs="仿宋_GB2312" w:hint="eastAsia"/>
          <w:sz w:val="28"/>
          <w:szCs w:val="28"/>
        </w:rPr>
        <w:t>1.48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CE4580">
        <w:rPr>
          <w:rFonts w:ascii="仿宋_GB2312" w:eastAsia="仿宋_GB2312" w:hAnsi="仿宋_GB2312" w:cs="仿宋_GB2312" w:hint="eastAsia"/>
          <w:sz w:val="28"/>
          <w:szCs w:val="28"/>
        </w:rPr>
        <w:t>涂料</w:t>
      </w:r>
      <w:r w:rsidR="00521616">
        <w:rPr>
          <w:rFonts w:ascii="仿宋_GB2312" w:eastAsia="仿宋_GB2312" w:hAnsi="仿宋_GB2312" w:cs="仿宋_GB2312" w:hint="eastAsia"/>
          <w:sz w:val="28"/>
          <w:szCs w:val="28"/>
        </w:rPr>
        <w:t>、墙砖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</w:t>
      </w:r>
      <w:r w:rsidRPr="003B5B56">
        <w:rPr>
          <w:rFonts w:ascii="仿宋_GB2312" w:eastAsia="仿宋_GB2312" w:hAnsi="仿宋_GB2312" w:cs="仿宋_GB2312" w:hint="eastAsia"/>
          <w:sz w:val="28"/>
          <w:szCs w:val="28"/>
        </w:rPr>
        <w:t>途为</w:t>
      </w:r>
      <w:r w:rsidR="008C4462" w:rsidRPr="003B5B56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3B5B56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779E4A4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8C4462"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3B5B56" w:rsidRPr="003B5B56">
        <w:rPr>
          <w:rFonts w:ascii="仿宋_GB2312" w:eastAsia="仿宋_GB2312" w:hAnsi="仿宋_GB2312" w:cs="仿宋_GB2312"/>
          <w:sz w:val="28"/>
          <w:szCs w:val="28"/>
        </w:rPr>
        <w:t>2</w:t>
      </w:r>
      <w:r w:rsidRPr="003B5B56">
        <w:rPr>
          <w:rFonts w:ascii="仿宋_GB2312" w:eastAsia="仿宋_GB2312" w:hAnsi="仿宋_GB2312" w:cs="仿宋_GB2312" w:hint="eastAsia"/>
          <w:sz w:val="28"/>
          <w:szCs w:val="28"/>
        </w:rPr>
        <w:t>.5</w:t>
      </w:r>
      <w:r w:rsidRPr="003B5B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55089B">
        <w:rPr>
          <w:rFonts w:ascii="仿宋_GB2312" w:eastAsia="仿宋_GB2312" w:hAnsi="仿宋_GB2312" w:cs="仿宋_GB2312"/>
          <w:sz w:val="28"/>
          <w:szCs w:val="28"/>
        </w:rPr>
        <w:t>1.48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3501ECD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0F08B4">
        <w:rPr>
          <w:rFonts w:ascii="仿宋_GB2312" w:eastAsia="仿宋_GB2312" w:hAnsi="仿宋_GB2312" w:cs="仿宋_GB2312"/>
          <w:sz w:val="28"/>
          <w:szCs w:val="28"/>
        </w:rPr>
        <w:t>7</w:t>
      </w:r>
      <w:r w:rsidR="00F806CF">
        <w:rPr>
          <w:rFonts w:ascii="仿宋_GB2312" w:eastAsia="仿宋_GB2312" w:hAnsi="仿宋_GB2312" w:cs="仿宋_GB2312"/>
          <w:sz w:val="28"/>
          <w:szCs w:val="28"/>
        </w:rPr>
        <w:t>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F806CF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F806CF">
        <w:rPr>
          <w:rFonts w:ascii="仿宋_GB2312" w:eastAsia="仿宋_GB2312" w:hAnsi="仿宋_GB2312" w:cs="仿宋_GB2312"/>
          <w:sz w:val="28"/>
          <w:szCs w:val="28"/>
        </w:rPr>
        <w:t>2</w:t>
      </w:r>
      <w:r w:rsidR="00521616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0F08B4">
        <w:rPr>
          <w:rFonts w:ascii="仿宋_GB2312" w:eastAsia="仿宋_GB2312" w:hAnsi="仿宋_GB2312" w:cs="仿宋_GB2312"/>
          <w:sz w:val="28"/>
          <w:szCs w:val="28"/>
        </w:rPr>
        <w:t>5</w:t>
      </w:r>
      <w:r w:rsidR="0055089B">
        <w:rPr>
          <w:rFonts w:ascii="仿宋_GB2312" w:eastAsia="仿宋_GB2312" w:hAnsi="仿宋_GB2312" w:cs="仿宋_GB2312"/>
          <w:sz w:val="28"/>
          <w:szCs w:val="28"/>
        </w:rPr>
        <w:t>3.66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6D2C361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14:paraId="2642F76C" w14:textId="07E1CC3F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CE4580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05A6E2B2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55089B">
        <w:rPr>
          <w:rFonts w:ascii="仿宋_GB2312" w:eastAsia="仿宋_GB2312" w:hAnsi="仿宋_GB2312" w:cs="仿宋_GB2312"/>
          <w:sz w:val="28"/>
          <w:szCs w:val="28"/>
        </w:rPr>
        <w:t>1.48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15965ABE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001DEA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001DEA">
        <w:rPr>
          <w:rFonts w:ascii="仿宋_GB2312" w:eastAsia="仿宋_GB2312" w:hAnsi="仿宋_GB2312" w:cs="仿宋_GB2312"/>
          <w:sz w:val="28"/>
          <w:szCs w:val="28"/>
        </w:rPr>
        <w:t>2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30A9CFCE" w:rsidR="006A10A1" w:rsidRDefault="0055089B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7391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002E8BC0" w:rsidR="006A10A1" w:rsidRDefault="0055089B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38778</w:t>
      </w:r>
      <w:r w:rsidR="00CF0193">
        <w:rPr>
          <w:rFonts w:ascii="仿宋_GB2312" w:eastAsia="仿宋_GB2312" w:hAnsi="仿宋_GB2312" w:cs="仿宋_GB2312"/>
          <w:sz w:val="28"/>
          <w:szCs w:val="28"/>
        </w:rPr>
        <w:t xml:space="preserve"> 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489BC" w14:textId="77777777" w:rsidR="00C42FB5" w:rsidRDefault="00C42FB5">
      <w:r>
        <w:separator/>
      </w:r>
    </w:p>
  </w:endnote>
  <w:endnote w:type="continuationSeparator" w:id="0">
    <w:p w14:paraId="7A6116F1" w14:textId="77777777" w:rsidR="00C42FB5" w:rsidRDefault="00C4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7A118" w14:textId="77777777" w:rsidR="00C42FB5" w:rsidRDefault="00C42FB5">
      <w:r>
        <w:separator/>
      </w:r>
    </w:p>
  </w:footnote>
  <w:footnote w:type="continuationSeparator" w:id="0">
    <w:p w14:paraId="0B976ADE" w14:textId="77777777" w:rsidR="00C42FB5" w:rsidRDefault="00C42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1DEA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8B4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5717"/>
    <w:rsid w:val="000F69E3"/>
    <w:rsid w:val="000F7475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47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D6F2C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5E70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5B56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49E0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6F6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616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089B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48B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3CF0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54E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462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46B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4EE9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2FB5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80"/>
    <w:rsid w:val="00CE45E4"/>
    <w:rsid w:val="00CE4940"/>
    <w:rsid w:val="00CE6543"/>
    <w:rsid w:val="00CE725A"/>
    <w:rsid w:val="00CE778B"/>
    <w:rsid w:val="00CE7AA2"/>
    <w:rsid w:val="00CF0193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0F1A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07115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6CF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C44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8</cp:revision>
  <cp:lastPrinted>2010-10-19T18:36:00Z</cp:lastPrinted>
  <dcterms:created xsi:type="dcterms:W3CDTF">2021-05-10T12:45:00Z</dcterms:created>
  <dcterms:modified xsi:type="dcterms:W3CDTF">2021-05-11T08:19:00Z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